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52314" name="03dcdc30-477f-11f0-b16b-b5152001c4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33211" name="03dcdc30-477f-11f0-b16b-b5152001c46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093336" name="b7bf4670-477f-11f0-ab0e-8f37aa64a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197717" name="b7bf4670-477f-11f0-ab0e-8f37aa64a6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641395" name="c83e9a50-477f-11f0-84ad-4dac7c72d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918016" name="c83e9a50-477f-11f0-84ad-4dac7c72d12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533981" name="f7e2cce0-477f-11f0-bbb2-b7db6b99e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417303" name="f7e2cce0-477f-11f0-bbb2-b7db6b99e60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046081" name="1f187d50-4780-11f0-9bb0-d500a7a7a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024260" name="1f187d50-4780-11f0-9bb0-d500a7a7aff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0492540" name="aaab62b0-4780-11f0-9e4c-8b02e67b8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614875" name="aaab62b0-4780-11f0-9e4c-8b02e67b86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1364050" name="49690ce0-4781-11f0-944f-974a5d0d7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762574" name="49690ce0-4781-11f0-944f-974a5d0d71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688528" name="5cbae1b0-4781-11f0-b1ed-49d9b872c3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008204" name="5cbae1b0-4781-11f0-b1ed-49d9b872c3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9717353" name="69cf4530-4781-11f0-ada3-edbf85172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791517" name="69cf4530-4781-11f0-ada3-edbf85172ad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Eingang / Keller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8137680" name="f8fed950-4781-11f0-a2ad-759499f4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974543" name="f8fed950-4781-11f0-a2ad-759499f43ea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/ Werkstatt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708498" name="bcf31320-4783-11f0-9264-cf744d75a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027089" name="bcf31320-4783-11f0-9264-cf744d75a6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135411" name="df772260-4783-11f0-ae5d-5b60ee45a9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902781" name="df772260-4783-11f0-ae5d-5b60ee45a9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Kaminrohr Abdichting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0005335" name="faab65f0-4783-11f0-b24e-3d238ec2a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456953" name="faab65f0-4783-11f0-b24e-3d238ec2a0c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761200" name="e019fca0-4784-11f0-ab32-452e29369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607035" name="e019fca0-4784-11f0-ab32-452e293690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4409227" name="efe5df00-4784-11f0-901e-0b54daed3c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183098" name="efe5df00-4784-11f0-901e-0b54daed3ce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987935" name="fd3acdf0-4784-11f0-87cc-33615b03c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967671" name="fd3acdf0-4784-11f0-87cc-33615b03c8d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2565507" name="118b9c30-4785-11f0-bb1e-9fcc2abc76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535000" name="118b9c30-4785-11f0-bb1e-9fcc2abc767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0181819" name="8f591d90-4785-11f0-86bd-137026ad9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26560" name="8f591d90-4785-11f0-86bd-137026ad947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429797" name="7dfe0fb0-4785-11f0-b5f7-ad9116caa9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328996" name="7dfe0fb0-4785-11f0-b5f7-ad9116caa91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4944584" name="254ba6b0-4786-11f0-a770-c580c211e5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050306" name="254ba6b0-4786-11f0-a770-c580c211e55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931672" name="409d8460-4786-11f0-8f11-738f5d142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953922" name="409d8460-4786-11f0-8f11-738f5d1422f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280529" name="60f7fce0-4786-11f0-9fe1-774d25206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175005" name="60f7fce0-4786-11f0-9fe1-774d2520619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Uznabergstrasse 5. 8730 Uznach</w:t>
          </w:r>
        </w:p>
        <w:p>
          <w:pPr>
            <w:spacing w:before="0" w:after="0"/>
          </w:pPr>
          <w:r>
            <w:t>337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